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OG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Verputzt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093406905" name="387d39c0-f784-11f0-b421-dbd43d0328a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20119585" name="387d39c0-f784-11f0-b421-dbd43d0328a2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639279792" name="43fc0920-f784-11f0-b421-dbd43d0328a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99911688" name="43fc0920-f784-11f0-b421-dbd43d0328a2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857250117" name="7e02f740-f785-11f0-b421-dbd43d0328a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91727670" name="7e02f740-f785-11f0-b421-dbd43d0328a2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OG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Kleber, zementös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429883763" name="95f27010-f785-11f0-b421-dbd43d0328a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55644224" name="95f27010-f785-11f0-b421-dbd43d0328a2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Höhenstrasse 5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39380953" name="769868e0-f78b-11f0-b421-dbd43d0328a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11032520" name="769868e0-f78b-11f0-b421-dbd43d0328a2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Höhenstrasse 5</w:t>
            </w:r>
          </w:p>
          <w:p>
            <w:pPr>
              <w:spacing w:before="0" w:after="0" w:line="240" w:lineRule="auto"/>
            </w:pPr>
            <w:r>
              <w:t>Garage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182378777" name="d3af6f10-f78b-11f0-b421-dbd43d0328a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12301085" name="d3af6f10-f78b-11f0-b421-dbd43d0328a2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Neudorfstrasse 11</w:t>
            </w:r>
          </w:p>
          <w:p>
            <w:pPr>
              <w:spacing w:before="0" w:after="0" w:line="240" w:lineRule="auto"/>
            </w:pPr>
            <w:r>
              <w:t>H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Schuhkasten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04082749" name="f42d4e10-f78b-11f0-b421-dbd43d0328a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91042162" name="f42d4e10-f78b-11f0-b421-dbd43d0328a2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Neudorfstrasse 11</w:t>
            </w:r>
          </w:p>
          <w:p>
            <w:pPr>
              <w:spacing w:before="0" w:after="0" w:line="240" w:lineRule="auto"/>
            </w:pPr>
            <w:r>
              <w:t>H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629210779" name="1689b110-f78c-11f0-b421-dbd43d0328a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95894041" name="1689b110-f78c-11f0-b421-dbd43d0328a2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Dorfstrasse 37</w:t>
            </w:r>
          </w:p>
          <w:p>
            <w:pPr>
              <w:spacing w:before="0" w:after="0" w:line="240" w:lineRule="auto"/>
            </w:pPr>
            <w:r>
              <w:t>M</w:t>
            </w:r>
          </w:p>
        </w:tc>
        <w:tc>
          <w:p>
            <w:pPr>
              <w:spacing w:before="0" w:after="0" w:line="240" w:lineRule="auto"/>
            </w:pPr>
            <w:r>
              <w:t>Garage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306217927" name="30e288c0-f78c-11f0-b421-dbd43d0328a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33808842" name="30e288c0-f78c-11f0-b421-dbd43d0328a2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3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Höhenstrasse 5, 8810 Horgen</w:t>
          </w:r>
        </w:p>
        <w:p>
          <w:pPr>
            <w:spacing w:before="0" w:after="0"/>
          </w:pPr>
          <w:r>
            <w:t>675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footer.xml" Type="http://schemas.openxmlformats.org/officeDocument/2006/relationships/footer" Id="rId1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